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60" w:rsidRPr="008D3CDF" w:rsidRDefault="00816860" w:rsidP="00816860">
      <w:pPr>
        <w:pStyle w:val="BijlageGenummerdKop"/>
        <w:numPr>
          <w:ilvl w:val="0"/>
          <w:numId w:val="0"/>
        </w:numPr>
        <w:ind w:left="1701" w:hanging="1701"/>
      </w:pPr>
      <w:bookmarkStart w:id="0" w:name="_Toc43911676"/>
      <w:r>
        <w:t xml:space="preserve">Bijlage E </w:t>
      </w:r>
      <w:r w:rsidRPr="008D3CDF">
        <w:t>Gegevens omtrent technische bekwaamheid</w:t>
      </w:r>
      <w:bookmarkEnd w:id="0"/>
      <w:r>
        <w:t xml:space="preserve"> PERCEEL LAND </w:t>
      </w:r>
    </w:p>
    <w:p w:rsidR="00816860" w:rsidRPr="008D3CDF" w:rsidRDefault="00816860" w:rsidP="00816860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1" w:name="bwBijl_E_OP_NO_CD_blok"/>
      <w:r>
        <w:rPr>
          <w:color w:val="000000"/>
          <w:lang w:val="nl-NL"/>
        </w:rPr>
        <w:t>D</w:t>
      </w:r>
      <w:r w:rsidRPr="008D3CDF">
        <w:rPr>
          <w:color w:val="000000"/>
          <w:lang w:val="nl-NL"/>
        </w:rPr>
        <w:t xml:space="preserve">e ondernemer(s) </w:t>
      </w:r>
      <w:bookmarkStart w:id="2" w:name="bwBijl_E_NO_CD"/>
      <w:r w:rsidRPr="008D3CDF">
        <w:rPr>
          <w:rFonts w:cs="RijksoverheidSansText-Regular"/>
          <w:color w:val="000000"/>
          <w:lang w:val="nl-NL"/>
        </w:rPr>
        <w:t>(gegadigde(n))</w:t>
      </w:r>
      <w:bookmarkEnd w:id="2"/>
      <w:r w:rsidRPr="008D3CDF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3" w:name="bwBijl_E_NO_CD_GG0_uit"/>
      <w:r w:rsidRPr="008D3CDF">
        <w:rPr>
          <w:rFonts w:cs="RijksoverheidSansText-Regular"/>
          <w:color w:val="000000"/>
          <w:lang w:val="nl-NL"/>
        </w:rPr>
        <w:t xml:space="preserve"> en de selectiecriteria</w:t>
      </w:r>
      <w:bookmarkEnd w:id="3"/>
      <w:r>
        <w:rPr>
          <w:rFonts w:cs="RijksoverheidSansText-Regular"/>
          <w:color w:val="000000"/>
          <w:lang w:val="nl-NL"/>
        </w:rPr>
        <w:t xml:space="preserve"> PER PERCEEL AFZONDERLIJK</w:t>
      </w:r>
      <w:r w:rsidRPr="008D3CDF">
        <w:rPr>
          <w:rFonts w:cs="RijksoverheidSansText-Regular"/>
          <w:color w:val="000000"/>
          <w:lang w:val="nl-NL"/>
        </w:rPr>
        <w:t>.</w:t>
      </w:r>
    </w:p>
    <w:p w:rsidR="00816860" w:rsidRPr="008D3CDF" w:rsidRDefault="00816860" w:rsidP="00816860">
      <w:pPr>
        <w:spacing w:line="260" w:lineRule="atLeast"/>
        <w:rPr>
          <w:rFonts w:cs="Verdana"/>
          <w:color w:val="000000"/>
          <w:lang w:val="nl-NL"/>
        </w:rPr>
      </w:pPr>
    </w:p>
    <w:p w:rsidR="00816860" w:rsidRPr="008D3CDF" w:rsidRDefault="00816860" w:rsidP="00816860">
      <w:pPr>
        <w:rPr>
          <w:rStyle w:val="Verborgentekst"/>
          <w:lang w:val="nl-NL"/>
        </w:rPr>
      </w:pPr>
      <w:bookmarkStart w:id="4" w:name="bwBijl_E_HT"/>
      <w:r w:rsidRPr="008D3CDF">
        <w:rPr>
          <w:rStyle w:val="Verborgentekst"/>
          <w:lang w:val="nl-NL"/>
        </w:rPr>
        <w:t xml:space="preserve">In onderstaande tabel dient </w:t>
      </w:r>
      <w:proofErr w:type="spellStart"/>
      <w:r w:rsidRPr="008D3CDF">
        <w:rPr>
          <w:rStyle w:val="Verborgentekst"/>
          <w:lang w:val="nl-NL"/>
        </w:rPr>
        <w:t>projectspecifiek</w:t>
      </w:r>
      <w:proofErr w:type="spellEnd"/>
      <w:r w:rsidRPr="008D3CDF">
        <w:rPr>
          <w:rStyle w:val="Verborgentekst"/>
          <w:lang w:val="nl-NL"/>
        </w:rPr>
        <w:t xml:space="preserve"> exact de verwijzing naar de geschiktheidseisen</w:t>
      </w:r>
      <w:bookmarkStart w:id="5" w:name="bwBijl_E_HT1"/>
      <w:r w:rsidRPr="008D3CDF">
        <w:rPr>
          <w:rStyle w:val="Verborgentekst"/>
          <w:lang w:val="nl-NL"/>
        </w:rPr>
        <w:t xml:space="preserve"> en/of selectiecriteria</w:t>
      </w:r>
      <w:bookmarkEnd w:id="5"/>
      <w:r w:rsidRPr="008D3CDF">
        <w:rPr>
          <w:rStyle w:val="Verborgentekst"/>
          <w:lang w:val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3"/>
        <w:gridCol w:w="3312"/>
      </w:tblGrid>
      <w:tr w:rsidR="00816860" w:rsidRPr="00676CBB" w:rsidTr="00816860">
        <w:tc>
          <w:tcPr>
            <w:tcW w:w="4333" w:type="dxa"/>
            <w:shd w:val="clear" w:color="auto" w:fill="auto"/>
          </w:tcPr>
          <w:bookmarkEnd w:id="4"/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6" w:name="bwBijl_E_NO_CD_GG0_uit2"/>
            <w:r w:rsidRPr="008D3CDF">
              <w:rPr>
                <w:rFonts w:cs="Verdana"/>
                <w:b/>
                <w:color w:val="000000"/>
                <w:lang w:val="nl-NL"/>
              </w:rPr>
              <w:t xml:space="preserve"> en/of het selectiecriterium</w:t>
            </w:r>
            <w:bookmarkEnd w:id="6"/>
          </w:p>
          <w:p w:rsidR="00816860" w:rsidRPr="008D3CDF" w:rsidRDefault="00816860" w:rsidP="009101BE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bookmarkStart w:id="7" w:name="bwBijl_E_HT2"/>
            <w:r w:rsidRPr="008D3CDF">
              <w:rPr>
                <w:rStyle w:val="Verborgentekst"/>
                <w:lang w:val="nl-NL"/>
              </w:rPr>
              <w:t>Alleen verwijzing om inconsistenties in eisen of criteria te voorkomen</w:t>
            </w:r>
            <w:bookmarkEnd w:id="7"/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b/>
                <w:color w:val="000000"/>
                <w:lang w:val="nl-NL"/>
              </w:rPr>
            </w:pPr>
            <w:r w:rsidRPr="008D3CDF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8D3CDF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8D3CDF">
              <w:rPr>
                <w:rFonts w:cs="Verdana"/>
                <w:b/>
                <w:color w:val="000000"/>
                <w:lang w:val="nl-NL"/>
              </w:rPr>
              <w:t>:</w:t>
            </w:r>
          </w:p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816860" w:rsidRPr="008D3CDF" w:rsidRDefault="00816860" w:rsidP="009101BE">
            <w:pPr>
              <w:rPr>
                <w:rFonts w:cs="Verdana"/>
                <w:b/>
                <w:color w:val="000000"/>
              </w:rPr>
            </w:pPr>
            <w:proofErr w:type="spellStart"/>
            <w:r w:rsidRPr="008D3CDF">
              <w:rPr>
                <w:rFonts w:cs="Verdana"/>
                <w:b/>
                <w:color w:val="000000"/>
              </w:rPr>
              <w:t>Geschiktheidseis</w:t>
            </w:r>
            <w:proofErr w:type="spellEnd"/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Per </w:t>
            </w:r>
            <w:proofErr w:type="spellStart"/>
            <w:r w:rsidRPr="008D3CDF">
              <w:rPr>
                <w:rFonts w:cs="Verdana"/>
                <w:color w:val="000000"/>
              </w:rPr>
              <w:t>geschiktheidseis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maximaal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1 </w:t>
            </w:r>
            <w:proofErr w:type="spellStart"/>
            <w:r w:rsidRPr="008D3CDF">
              <w:rPr>
                <w:rFonts w:cs="Verdana"/>
                <w:color w:val="000000"/>
              </w:rPr>
              <w:t>referentie</w:t>
            </w:r>
            <w:r w:rsidRPr="008D3CDF">
              <w:rPr>
                <w:rFonts w:cs="Verdana"/>
                <w:color w:val="000000"/>
              </w:rPr>
              <w:softHyphen/>
              <w:t>opdracht</w:t>
            </w:r>
            <w:proofErr w:type="spellEnd"/>
          </w:p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</w:p>
        </w:tc>
      </w:tr>
      <w:tr w:rsidR="00816860" w:rsidRPr="002C3797" w:rsidTr="00816860">
        <w:tc>
          <w:tcPr>
            <w:tcW w:w="4333" w:type="dxa"/>
            <w:shd w:val="clear" w:color="auto" w:fill="auto"/>
          </w:tcPr>
          <w:p w:rsidR="00816860" w:rsidRPr="002C3797" w:rsidRDefault="00816860" w:rsidP="00816860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>Paragraaf 3.2 lid 3.a</w:t>
            </w:r>
            <w:r>
              <w:rPr>
                <w:rFonts w:cs="Verdana"/>
                <w:color w:val="000000"/>
                <w:lang w:val="nl-NL"/>
              </w:rPr>
              <w:t>.i.</w:t>
            </w:r>
          </w:p>
        </w:tc>
        <w:tc>
          <w:tcPr>
            <w:tcW w:w="3312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16860" w:rsidRPr="002C3797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  <w:lang w:val="nl-NL"/>
              </w:rPr>
              <w:t>Paragraaf 3.2 lid 3.a.ii.</w:t>
            </w:r>
          </w:p>
        </w:tc>
        <w:tc>
          <w:tcPr>
            <w:tcW w:w="3312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16860" w:rsidRPr="00676CBB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b/>
                <w:color w:val="000000"/>
                <w:lang w:val="nl-NL"/>
              </w:rPr>
            </w:pPr>
            <w:bookmarkStart w:id="8" w:name="bwBijl_E_NO_CD_GG0_uit1"/>
          </w:p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b/>
                <w:color w:val="000000"/>
                <w:lang w:val="nl-NL"/>
              </w:rPr>
              <w:t>Selectiecriterium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Style w:val="OpmaakprofielArial"/>
                <w:color w:val="000000"/>
                <w:lang w:val="nl-NL"/>
              </w:rPr>
              <w:t>Per selectiecriterium niet meer referentie</w:t>
            </w:r>
            <w:r w:rsidRPr="008D3CDF">
              <w:rPr>
                <w:rStyle w:val="OpmaakprofielArial"/>
                <w:color w:val="000000"/>
                <w:lang w:val="nl-NL"/>
              </w:rPr>
              <w:softHyphen/>
              <w:t>opdrachten dan nodig voor het behalen van de maximale score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816860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16860">
              <w:rPr>
                <w:rFonts w:cs="Verdana"/>
                <w:color w:val="000000"/>
              </w:rPr>
              <w:t>Bijlage</w:t>
            </w:r>
            <w:proofErr w:type="spellEnd"/>
            <w:r w:rsidRPr="00816860">
              <w:rPr>
                <w:rFonts w:cs="Verdana"/>
                <w:color w:val="000000"/>
              </w:rPr>
              <w:t xml:space="preserve"> </w:t>
            </w:r>
            <w:bookmarkStart w:id="9" w:name="bwBijl_E_NO_CD_GG0_uit_F"/>
            <w:r w:rsidRPr="00816860">
              <w:rPr>
                <w:rFonts w:cs="Verdana"/>
                <w:color w:val="000000"/>
              </w:rPr>
              <w:t>F</w:t>
            </w:r>
            <w:bookmarkEnd w:id="9"/>
            <w:r w:rsidRPr="00816860">
              <w:rPr>
                <w:rFonts w:cs="Verdana"/>
                <w:color w:val="000000"/>
              </w:rPr>
              <w:t xml:space="preserve"> </w:t>
            </w:r>
            <w:proofErr w:type="spellStart"/>
            <w:r w:rsidRPr="00816860">
              <w:rPr>
                <w:rFonts w:cs="Verdana"/>
                <w:color w:val="000000"/>
              </w:rPr>
              <w:t>nr</w:t>
            </w:r>
            <w:proofErr w:type="spellEnd"/>
            <w:r w:rsidRPr="00816860">
              <w:rPr>
                <w:rFonts w:cs="Verdana"/>
                <w:color w:val="000000"/>
              </w:rPr>
              <w:t xml:space="preserve"> A LAND 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0" w:name="bwBijl_E_NO_CD_GG0_uit_F2"/>
            <w:r w:rsidRPr="002C3797">
              <w:rPr>
                <w:rFonts w:cs="Verdana"/>
                <w:color w:val="000000"/>
                <w:lang w:val="nl-NL"/>
              </w:rPr>
              <w:t>F</w:t>
            </w:r>
            <w:bookmarkEnd w:id="10"/>
            <w:r w:rsidRPr="002C3797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C3797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C3797">
              <w:rPr>
                <w:rFonts w:cs="Verdana"/>
                <w:color w:val="000000"/>
                <w:lang w:val="nl-NL"/>
              </w:rPr>
              <w:t xml:space="preserve"> B</w:t>
            </w:r>
            <w:r>
              <w:rPr>
                <w:rFonts w:cs="Verdana"/>
                <w:color w:val="000000"/>
                <w:lang w:val="nl-NL"/>
              </w:rPr>
              <w:t xml:space="preserve"> LAND 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1" w:name="bwBijl_E_NO_CD_GG0_uit_F3"/>
            <w:r w:rsidRPr="002C3797">
              <w:rPr>
                <w:rFonts w:cs="Verdana"/>
                <w:color w:val="000000"/>
                <w:lang w:val="nl-NL"/>
              </w:rPr>
              <w:t>F</w:t>
            </w:r>
            <w:bookmarkEnd w:id="11"/>
            <w:r w:rsidRPr="002C3797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C3797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C3797">
              <w:rPr>
                <w:rFonts w:cs="Verdana"/>
                <w:color w:val="000000"/>
                <w:lang w:val="nl-NL"/>
              </w:rPr>
              <w:t xml:space="preserve"> C</w:t>
            </w:r>
            <w:r>
              <w:rPr>
                <w:rFonts w:cs="Verdana"/>
                <w:color w:val="000000"/>
                <w:lang w:val="nl-NL"/>
              </w:rPr>
              <w:t xml:space="preserve"> LAND 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2" w:name="bwBijl_E_NO_CD_GG0_uit_F4"/>
            <w:r w:rsidRPr="002C3797">
              <w:rPr>
                <w:rFonts w:cs="Verdana"/>
                <w:color w:val="000000"/>
                <w:lang w:val="nl-NL"/>
              </w:rPr>
              <w:t>F</w:t>
            </w:r>
            <w:bookmarkEnd w:id="12"/>
            <w:r w:rsidRPr="002C3797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C3797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C3797">
              <w:rPr>
                <w:rFonts w:cs="Verdana"/>
                <w:color w:val="000000"/>
                <w:lang w:val="nl-NL"/>
              </w:rPr>
              <w:t xml:space="preserve"> D</w:t>
            </w:r>
            <w:r>
              <w:rPr>
                <w:rFonts w:cs="Verdana"/>
                <w:color w:val="000000"/>
                <w:lang w:val="nl-NL"/>
              </w:rPr>
              <w:t xml:space="preserve"> LAND 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  <w:r w:rsidRPr="008D3CDF">
              <w:rPr>
                <w:rFonts w:cs="RijksoverheidSansText-Regular"/>
                <w:b/>
                <w:color w:val="000000"/>
              </w:rPr>
              <w:t xml:space="preserve"> </w:t>
            </w:r>
          </w:p>
        </w:tc>
      </w:tr>
      <w:tr w:rsidR="00816860" w:rsidRPr="00676CBB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  <w:lang w:val="nl-NL"/>
              </w:rPr>
              <w:t xml:space="preserve">Bijlage F </w:t>
            </w:r>
            <w:proofErr w:type="spellStart"/>
            <w:r>
              <w:rPr>
                <w:rFonts w:cs="Verdana"/>
                <w:color w:val="000000"/>
                <w:lang w:val="nl-NL"/>
              </w:rPr>
              <w:t>nr</w:t>
            </w:r>
            <w:proofErr w:type="spellEnd"/>
            <w:r>
              <w:rPr>
                <w:rFonts w:cs="Verdana"/>
                <w:color w:val="000000"/>
                <w:lang w:val="nl-NL"/>
              </w:rPr>
              <w:t xml:space="preserve"> E LAND </w:t>
            </w:r>
          </w:p>
        </w:tc>
        <w:tc>
          <w:tcPr>
            <w:tcW w:w="3312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8"/>
    </w:tbl>
    <w:p w:rsidR="00816860" w:rsidRPr="002C3797" w:rsidRDefault="00816860" w:rsidP="00816860">
      <w:pPr>
        <w:spacing w:line="260" w:lineRule="atLeast"/>
        <w:rPr>
          <w:rFonts w:cs="Verdana"/>
          <w:color w:val="000000"/>
          <w:lang w:val="nl-NL"/>
        </w:rPr>
      </w:pPr>
    </w:p>
    <w:p w:rsidR="00816860" w:rsidRPr="008D3CDF" w:rsidRDefault="00816860" w:rsidP="00816860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8D3CDF">
        <w:rPr>
          <w:rFonts w:cs="RijksoverheidSansText-Regular"/>
          <w:color w:val="000000"/>
          <w:lang w:val="nl-NL"/>
        </w:rPr>
        <w:t xml:space="preserve">De ondernemer(s) </w:t>
      </w:r>
      <w:bookmarkStart w:id="13" w:name="bwBijl_E_NO_CD_2"/>
      <w:r w:rsidRPr="008D3CDF">
        <w:rPr>
          <w:rFonts w:cs="RijksoverheidSansText-Regular"/>
          <w:color w:val="000000"/>
          <w:lang w:val="nl-NL"/>
        </w:rPr>
        <w:t>(gegadigde(n))</w:t>
      </w:r>
      <w:bookmarkEnd w:id="13"/>
      <w:r w:rsidRPr="008D3CDF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:rsidR="00816860" w:rsidRPr="008D3CDF" w:rsidRDefault="00816860" w:rsidP="00816860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16860" w:rsidRPr="008D3CDF" w:rsidTr="009101B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816860" w:rsidRPr="008D3CDF" w:rsidRDefault="00816860" w:rsidP="009101BE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8D3CDF">
              <w:rPr>
                <w:rFonts w:cs="Verdana"/>
                <w:b/>
                <w:bCs/>
                <w:color w:val="000000"/>
              </w:rPr>
              <w:t>REFERENTIEOPDRACHT NR: …</w:t>
            </w:r>
          </w:p>
          <w:p w:rsidR="00816860" w:rsidRPr="008D3CDF" w:rsidRDefault="00816860" w:rsidP="009101BE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D3CDF">
              <w:rPr>
                <w:rFonts w:cs="Verdana"/>
                <w:color w:val="000000"/>
              </w:rPr>
              <w:t>Naam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van de </w:t>
            </w:r>
            <w:proofErr w:type="spellStart"/>
            <w:r w:rsidRPr="008D3CDF">
              <w:rPr>
                <w:rFonts w:cs="Verdana"/>
                <w:color w:val="000000"/>
              </w:rPr>
              <w:t>referentieopdracht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Arial"/>
                <w:color w:val="000000"/>
              </w:rPr>
              <w:t xml:space="preserve">€ </w:t>
            </w: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D3CDF">
              <w:rPr>
                <w:rFonts w:cs="Verdana"/>
                <w:color w:val="000000"/>
              </w:rPr>
              <w:t>Gefactureerd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bedrag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(excl. </w:t>
            </w:r>
            <w:proofErr w:type="spellStart"/>
            <w:r w:rsidRPr="008D3CDF">
              <w:rPr>
                <w:rFonts w:cs="Verdana"/>
                <w:color w:val="000000"/>
              </w:rPr>
              <w:t>omzetbelasting</w:t>
            </w:r>
            <w:proofErr w:type="spellEnd"/>
            <w:r w:rsidRPr="008D3CDF">
              <w:rPr>
                <w:rFonts w:cs="Verdana"/>
                <w:color w:val="000000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Arial"/>
                <w:color w:val="000000"/>
              </w:rPr>
              <w:t xml:space="preserve">€ </w:t>
            </w: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Datum van de </w:t>
            </w:r>
            <w:proofErr w:type="spellStart"/>
            <w:r w:rsidRPr="008D3CDF">
              <w:rPr>
                <w:rFonts w:cs="Verdana"/>
                <w:color w:val="000000"/>
              </w:rPr>
              <w:t>opdrachtverlening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D3CDF">
              <w:rPr>
                <w:rFonts w:cs="Verdana"/>
                <w:color w:val="000000"/>
              </w:rPr>
              <w:t>Overeengekomen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uitvoeringsduur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Datum van </w:t>
            </w:r>
            <w:proofErr w:type="spellStart"/>
            <w:r w:rsidRPr="008D3CDF">
              <w:rPr>
                <w:rFonts w:cs="Verdana"/>
                <w:color w:val="000000"/>
              </w:rPr>
              <w:t>oplevering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676CBB" w:rsidTr="009101B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8D3CD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8D3CD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8D3CD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8D3CD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8D3CDF">
              <w:rPr>
                <w:rStyle w:val="Verborgentekst"/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De </w:t>
            </w:r>
            <w:proofErr w:type="spellStart"/>
            <w:r w:rsidRPr="008D3CDF">
              <w:rPr>
                <w:rFonts w:cs="Verdana"/>
                <w:color w:val="000000"/>
              </w:rPr>
              <w:t>juridische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participatieverhouding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8D3CDF">
              <w:rPr>
                <w:rStyle w:val="Verborgentekst"/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8D3CD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8D3CD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sz w:val="16"/>
                <w:szCs w:val="16"/>
              </w:rPr>
            </w:pPr>
            <w:r w:rsidRPr="008D3CDF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816860" w:rsidRPr="00676CBB" w:rsidTr="009101B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816860" w:rsidRPr="008D3CDF" w:rsidTr="009101B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</w:p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</w:p>
        </w:tc>
      </w:tr>
      <w:bookmarkEnd w:id="1"/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D70" w:rsidRDefault="00297D70" w:rsidP="0088501B">
      <w:r>
        <w:separator/>
      </w:r>
    </w:p>
  </w:endnote>
  <w:endnote w:type="continuationSeparator" w:id="0">
    <w:p w:rsidR="00297D70" w:rsidRDefault="00297D7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D70" w:rsidRDefault="00297D70" w:rsidP="0088501B">
      <w:r>
        <w:separator/>
      </w:r>
    </w:p>
  </w:footnote>
  <w:footnote w:type="continuationSeparator" w:id="0">
    <w:p w:rsidR="00297D70" w:rsidRDefault="00297D7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CBB" w:rsidRPr="00476317" w:rsidRDefault="00676CBB" w:rsidP="00676CBB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6CBB" w:rsidRPr="00476317" w:rsidRDefault="00676CBB" w:rsidP="00676CBB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31160229</w:t>
    </w:r>
    <w:r w:rsidRPr="00476317">
      <w:rPr>
        <w:rFonts w:cs="V&amp;W Syntax (Adobe)"/>
      </w:rPr>
      <w:t xml:space="preserve"> </w:t>
    </w:r>
  </w:p>
  <w:p w:rsidR="00676CBB" w:rsidRDefault="00676CBB" w:rsidP="00676CBB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  <w:bookmarkStart w:id="14" w:name="_GoBack"/>
    <w:bookmarkEnd w:id="14"/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6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21"/>
  </w:num>
  <w:num w:numId="19">
    <w:abstractNumId w:val="32"/>
  </w:num>
  <w:num w:numId="20">
    <w:abstractNumId w:val="12"/>
  </w:num>
  <w:num w:numId="21">
    <w:abstractNumId w:val="23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4"/>
  </w:num>
  <w:num w:numId="33">
    <w:abstractNumId w:val="3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70"/>
    <w:rsid w:val="00043163"/>
    <w:rsid w:val="00056D70"/>
    <w:rsid w:val="000B3F94"/>
    <w:rsid w:val="000E1F3B"/>
    <w:rsid w:val="001141B2"/>
    <w:rsid w:val="00173156"/>
    <w:rsid w:val="001D6F03"/>
    <w:rsid w:val="00297D7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76CBB"/>
    <w:rsid w:val="006D2E66"/>
    <w:rsid w:val="006F42D7"/>
    <w:rsid w:val="007435A7"/>
    <w:rsid w:val="007F4AEA"/>
    <w:rsid w:val="00816860"/>
    <w:rsid w:val="0088386A"/>
    <w:rsid w:val="0088501B"/>
    <w:rsid w:val="008D2753"/>
    <w:rsid w:val="008E3581"/>
    <w:rsid w:val="00905289"/>
    <w:rsid w:val="009C5CF5"/>
    <w:rsid w:val="00A32591"/>
    <w:rsid w:val="00A558B8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77FF3E7-C4FD-45AB-9897-3A0060A9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297D70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297D7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97D70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97D70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97D70"/>
    <w:pPr>
      <w:pageBreakBefore/>
      <w:numPr>
        <w:numId w:val="32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297D70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297D70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Zoutenbier, Nico (PPO)</dc:creator>
  <cp:keywords/>
  <dc:description/>
  <cp:lastModifiedBy>Arendse-Koopman, Christine (CIV)</cp:lastModifiedBy>
  <cp:revision>4</cp:revision>
  <dcterms:created xsi:type="dcterms:W3CDTF">2020-08-21T09:05:00Z</dcterms:created>
  <dcterms:modified xsi:type="dcterms:W3CDTF">2020-08-21T09:39:00Z</dcterms:modified>
</cp:coreProperties>
</file>